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255 Jazz-Funk Ювенали 2 Solo 2 Ліга</w:t>
      </w:r>
    </w:p>
    <w:p>
      <w:pPr>
        <w:pStyle w:val="Heading2"/>
      </w:pPr>
      <w:r>
        <w:t>Чвертьфінал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Міщенко Альона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Олена Рубан</w:t>
      </w:r>
    </w:p>
    <w:p>
      <w:pPr>
        <w:spacing w:before="0" w:after="0"/>
      </w:pPr>
      <w:r>
        <w:t>F - Шаповалова Тетяна</w:t>
      </w:r>
    </w:p>
    <w:p>
      <w:pPr>
        <w:spacing w:before="0" w:after="0"/>
      </w:pPr>
      <w:r>
        <w:t>G - Дар`я Алексашина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#348 Поліна Шукліна</w:t>
      </w:r>
    </w:p>
    <w:p>
      <w:pPr>
        <w:pStyle w:val="ListBullet"/>
      </w:pPr>
      <w:r>
        <w:t>#163 Валерія Цвигун</w:t>
      </w:r>
    </w:p>
    <w:p>
      <w:pPr>
        <w:pStyle w:val="ListBullet"/>
      </w:pPr>
      <w:r>
        <w:t>#111 Марія Захарчук</w:t>
      </w:r>
    </w:p>
    <w:p>
      <w:pPr>
        <w:pStyle w:val="ListBullet"/>
      </w:pPr>
      <w:r>
        <w:t>#91 Евеліна Вільченко</w:t>
      </w:r>
    </w:p>
    <w:p>
      <w:pPr>
        <w:pStyle w:val="ListBullet"/>
      </w:pPr>
      <w:r>
        <w:t>#37 Маргарита Левченко</w:t>
      </w:r>
    </w:p>
    <w:p>
      <w:pPr>
        <w:pStyle w:val="ListBullet"/>
      </w:pPr>
      <w:r>
        <w:t>#125 Анна Лагода</w:t>
      </w:r>
    </w:p>
    <w:p>
      <w:pPr>
        <w:pStyle w:val="ListBullet"/>
      </w:pPr>
      <w:r>
        <w:t>#415 Марія Стельмах</w:t>
      </w:r>
    </w:p>
    <w:p>
      <w:pPr>
        <w:pStyle w:val="ListBullet"/>
      </w:pPr>
      <w:r>
        <w:t>#273 Слава Трішмак</w:t>
      </w:r>
    </w:p>
    <w:p>
      <w:pPr>
        <w:pStyle w:val="ListBullet"/>
      </w:pPr>
      <w:r>
        <w:t>#66 Єва Олійник</w:t>
      </w:r>
    </w:p>
    <w:p>
      <w:pPr>
        <w:pStyle w:val="ListBullet"/>
      </w:pPr>
      <w:r>
        <w:t>#405 Мирослава Каверіна</w:t>
      </w:r>
    </w:p>
    <w:p>
      <w:pPr>
        <w:pStyle w:val="ListBullet"/>
      </w:pPr>
      <w:r>
        <w:t>#96 Олександра Воротниченко</w:t>
      </w:r>
    </w:p>
    <w:p>
      <w:pPr>
        <w:pStyle w:val="ListBullet"/>
      </w:pPr>
      <w:r>
        <w:t>#87 Валерія Білогурова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348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163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111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91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125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415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273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66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405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96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418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255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98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407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399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211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112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119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419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397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347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192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</w:tbl>
    <w:p/>
    <w:p>
      <w:pPr>
        <w:pStyle w:val="Heading2"/>
      </w:pPr>
      <w:r>
        <w:t>Півфінал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Міщенко Альона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Олена Рубан</w:t>
      </w:r>
    </w:p>
    <w:p>
      <w:pPr>
        <w:spacing w:before="0" w:after="0"/>
      </w:pPr>
      <w:r>
        <w:t>F - Шаповалова Тетяна</w:t>
      </w:r>
    </w:p>
    <w:p>
      <w:pPr>
        <w:spacing w:before="0" w:after="0"/>
      </w:pPr>
      <w:r>
        <w:t>G - Дар`я Алексашина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#348 Поліна Шукліна</w:t>
      </w:r>
    </w:p>
    <w:p>
      <w:pPr>
        <w:pStyle w:val="ListBullet"/>
      </w:pPr>
      <w:r>
        <w:t>#91 Евеліна Вільченко</w:t>
      </w:r>
    </w:p>
    <w:p>
      <w:pPr>
        <w:pStyle w:val="ListBullet"/>
      </w:pPr>
      <w:r>
        <w:t>#37 Маргарита Левченко</w:t>
      </w:r>
    </w:p>
    <w:p>
      <w:pPr>
        <w:pStyle w:val="ListBullet"/>
      </w:pPr>
      <w:r>
        <w:t>#415 Марія Стельмах</w:t>
      </w:r>
    </w:p>
    <w:p>
      <w:pPr>
        <w:pStyle w:val="ListBullet"/>
      </w:pPr>
      <w:r>
        <w:t>#273 Слава Трішмак</w:t>
      </w:r>
    </w:p>
    <w:p>
      <w:pPr>
        <w:pStyle w:val="ListBullet"/>
      </w:pPr>
      <w:r>
        <w:t>#163 Валерія Цвигун</w:t>
      </w:r>
    </w:p>
    <w:p>
      <w:pPr>
        <w:pStyle w:val="ListBullet"/>
      </w:pPr>
      <w:r>
        <w:t>#66 Єва Олійник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348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91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415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273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163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66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125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111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405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96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87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/>
        </w:tc>
      </w:tr>
    </w:tbl>
    <w:p/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Міщенко Альона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Олена Рубан</w:t>
      </w:r>
    </w:p>
    <w:p>
      <w:pPr>
        <w:spacing w:before="0" w:after="0"/>
      </w:pPr>
      <w:r>
        <w:t>F - Шаповалова Тетяна</w:t>
      </w:r>
    </w:p>
    <w:p>
      <w:pPr>
        <w:spacing w:before="0" w:after="0"/>
      </w:pPr>
      <w:r>
        <w:t>G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#91 Евеліна Вільченко - 1 місце</w:t>
      </w:r>
    </w:p>
    <w:p>
      <w:pPr>
        <w:pStyle w:val="ListNumber"/>
      </w:pPr>
      <w:r>
        <w:t>#348 Поліна Шукліна - 2 місце</w:t>
      </w:r>
    </w:p>
    <w:p>
      <w:pPr>
        <w:pStyle w:val="ListNumber"/>
      </w:pPr>
      <w:r>
        <w:t>#415 Марія Стельмах - 3 місце</w:t>
      </w:r>
    </w:p>
    <w:p>
      <w:pPr>
        <w:pStyle w:val="ListNumber"/>
      </w:pPr>
      <w:r>
        <w:t>#37 Маргарита Левченко - 4 місце</w:t>
      </w:r>
    </w:p>
    <w:p>
      <w:pPr>
        <w:pStyle w:val="ListNumber"/>
      </w:pPr>
      <w:r>
        <w:t>#273 Слава Трішмак - 5 місце</w:t>
      </w:r>
    </w:p>
    <w:p>
      <w:pPr>
        <w:pStyle w:val="ListNumber"/>
      </w:pPr>
      <w:r>
        <w:t>#163 Валерія Цвигун - 6 місце</w:t>
      </w:r>
    </w:p>
    <w:p>
      <w:pPr>
        <w:pStyle w:val="ListNumber"/>
      </w:pPr>
      <w:r>
        <w:t>#66 Єва Олійник - 7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91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348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415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273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163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66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